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B571C" w14:textId="1E365009" w:rsidR="00FE1507" w:rsidRPr="00622B38" w:rsidRDefault="00B23458" w:rsidP="00CA08D4">
      <w:pPr>
        <w:pStyle w:val="aa"/>
        <w:pBdr>
          <w:bottom w:val="none" w:sz="0" w:space="0" w:color="auto"/>
        </w:pBdr>
        <w:jc w:val="center"/>
        <w:rPr>
          <w:rFonts w:asciiTheme="majorEastAsia" w:hAnsiTheme="majorEastAsia"/>
          <w:b/>
          <w:bCs/>
          <w:color w:val="000000" w:themeColor="text1"/>
          <w:sz w:val="44"/>
          <w:szCs w:val="44"/>
          <w:lang w:eastAsia="ja-JP"/>
        </w:rPr>
      </w:pPr>
      <w:r w:rsidRPr="00622B38">
        <w:rPr>
          <w:rFonts w:asciiTheme="majorEastAsia" w:hAnsiTheme="majorEastAsia"/>
          <w:b/>
          <w:bCs/>
          <w:color w:val="000000" w:themeColor="text1"/>
          <w:sz w:val="44"/>
          <w:szCs w:val="44"/>
          <w:lang w:eastAsia="ja-JP"/>
        </w:rPr>
        <w:t>入学料</w:t>
      </w:r>
      <w:r w:rsidR="00CC1FCE" w:rsidRPr="00622B38">
        <w:rPr>
          <w:rFonts w:asciiTheme="majorEastAsia" w:hAnsiTheme="majorEastAsia" w:hint="eastAsia"/>
          <w:b/>
          <w:bCs/>
          <w:color w:val="000000" w:themeColor="text1"/>
          <w:sz w:val="44"/>
          <w:szCs w:val="44"/>
          <w:lang w:eastAsia="ja-JP"/>
        </w:rPr>
        <w:t>納付</w:t>
      </w:r>
      <w:r w:rsidRPr="00622B38">
        <w:rPr>
          <w:rFonts w:asciiTheme="majorEastAsia" w:hAnsiTheme="majorEastAsia"/>
          <w:b/>
          <w:bCs/>
          <w:color w:val="000000" w:themeColor="text1"/>
          <w:sz w:val="44"/>
          <w:szCs w:val="44"/>
          <w:lang w:eastAsia="ja-JP"/>
        </w:rPr>
        <w:t>方法申告書</w:t>
      </w:r>
    </w:p>
    <w:p w14:paraId="351B3230" w14:textId="6627CB5D" w:rsidR="00196B6D" w:rsidRPr="00622B38" w:rsidRDefault="00C75EC5" w:rsidP="00CA08D4">
      <w:pPr>
        <w:spacing w:line="240" w:lineRule="auto"/>
        <w:rPr>
          <w:sz w:val="28"/>
          <w:szCs w:val="28"/>
          <w:lang w:eastAsia="ja-JP"/>
        </w:rPr>
      </w:pPr>
      <w:r w:rsidRPr="00622B38">
        <w:rPr>
          <w:rFonts w:hint="eastAsia"/>
          <w:sz w:val="28"/>
          <w:szCs w:val="28"/>
          <w:lang w:eastAsia="ja-JP"/>
        </w:rPr>
        <w:t>私は、</w:t>
      </w:r>
      <w:r w:rsidR="00CC1FCE" w:rsidRPr="00622B38">
        <w:rPr>
          <w:sz w:val="28"/>
          <w:szCs w:val="28"/>
          <w:lang w:eastAsia="ja-JP"/>
        </w:rPr>
        <w:t>以下の方法により入学料を納付します</w:t>
      </w:r>
      <w:r w:rsidRPr="00622B38">
        <w:rPr>
          <w:rFonts w:hint="eastAsia"/>
          <w:sz w:val="28"/>
          <w:szCs w:val="28"/>
          <w:lang w:eastAsia="ja-JP"/>
        </w:rPr>
        <w:t>。</w:t>
      </w:r>
    </w:p>
    <w:tbl>
      <w:tblPr>
        <w:tblStyle w:val="afe"/>
        <w:tblW w:w="4961" w:type="dxa"/>
        <w:tblInd w:w="5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827"/>
      </w:tblGrid>
      <w:tr w:rsidR="00937257" w:rsidRPr="00622B38" w14:paraId="06110432" w14:textId="77777777" w:rsidTr="0080089C">
        <w:trPr>
          <w:trHeight w:val="567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6083C22" w14:textId="7C67C861" w:rsidR="00937257" w:rsidRPr="00622B38" w:rsidRDefault="00937257" w:rsidP="007C7FD1">
            <w:pPr>
              <w:jc w:val="both"/>
              <w:rPr>
                <w:rFonts w:hint="eastAsia"/>
                <w:sz w:val="28"/>
                <w:szCs w:val="28"/>
                <w:lang w:eastAsia="ja-JP"/>
              </w:rPr>
            </w:pPr>
            <w:r w:rsidRPr="00622B38">
              <w:rPr>
                <w:rFonts w:hint="eastAsia"/>
                <w:sz w:val="28"/>
                <w:szCs w:val="28"/>
                <w:lang w:eastAsia="ja-JP"/>
              </w:rPr>
              <w:t>氏名：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noWrap/>
            <w:vAlign w:val="center"/>
          </w:tcPr>
          <w:p w14:paraId="109D8557" w14:textId="19B1548D" w:rsidR="00937257" w:rsidRPr="00622B38" w:rsidRDefault="00937257" w:rsidP="00937257">
            <w:pPr>
              <w:rPr>
                <w:rFonts w:hint="eastAsia"/>
                <w:sz w:val="28"/>
                <w:szCs w:val="28"/>
                <w:lang w:eastAsia="ja-JP"/>
              </w:rPr>
            </w:pPr>
          </w:p>
        </w:tc>
      </w:tr>
    </w:tbl>
    <w:p w14:paraId="3D09BFE3" w14:textId="3465E71C" w:rsidR="00FE1507" w:rsidRPr="00622B38" w:rsidRDefault="00B23458" w:rsidP="00622B38">
      <w:pPr>
        <w:pStyle w:val="1"/>
        <w:spacing w:before="0" w:line="360" w:lineRule="auto"/>
        <w:rPr>
          <w:rFonts w:asciiTheme="majorEastAsia" w:hAnsiTheme="majorEastAsia"/>
          <w:color w:val="000000" w:themeColor="text1"/>
          <w:lang w:eastAsia="ja-JP"/>
        </w:rPr>
      </w:pPr>
      <w:r w:rsidRPr="00622B38">
        <w:rPr>
          <w:rFonts w:asciiTheme="majorEastAsia" w:hAnsiTheme="majorEastAsia"/>
          <w:color w:val="000000" w:themeColor="text1"/>
          <w:lang w:eastAsia="ja-JP"/>
        </w:rPr>
        <w:t>１．入学料納付方法について</w:t>
      </w:r>
    </w:p>
    <w:p w14:paraId="42F1AB83" w14:textId="6A92D36C" w:rsidR="00622B38" w:rsidRDefault="00B23458" w:rsidP="00622B38">
      <w:pPr>
        <w:spacing w:after="0" w:line="360" w:lineRule="auto"/>
        <w:ind w:leftChars="193" w:left="425"/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</w:pPr>
      <w:r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入学料の納付方法は、以下のいずれかの方法により行って</w:t>
      </w:r>
      <w:r w:rsidR="0080089C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いただきます</w:t>
      </w:r>
      <w:r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。</w:t>
      </w:r>
    </w:p>
    <w:p w14:paraId="53BDC041" w14:textId="0C3406B3" w:rsidR="00CA08D4" w:rsidRPr="00622B38" w:rsidRDefault="00B23458" w:rsidP="00622B38">
      <w:pPr>
        <w:spacing w:after="0" w:line="240" w:lineRule="auto"/>
        <w:ind w:leftChars="193" w:left="425"/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</w:pPr>
      <w:r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（１）フライワイヤー（Flywire）による納付</w:t>
      </w:r>
    </w:p>
    <w:p w14:paraId="0D03606B" w14:textId="18A26417" w:rsidR="00CA08D4" w:rsidRPr="00622B38" w:rsidRDefault="00B23458" w:rsidP="00CA08D4">
      <w:pPr>
        <w:spacing w:after="0" w:line="240" w:lineRule="auto"/>
        <w:ind w:leftChars="493" w:left="1085"/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</w:pPr>
      <w:r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海外からの送金に対応した決済サービスです。</w:t>
      </w:r>
      <w:r w:rsidR="0080089C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ご自身が</w:t>
      </w:r>
      <w:r w:rsidR="00CA08D4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指定</w:t>
      </w:r>
      <w:r w:rsidR="0080089C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する</w:t>
      </w:r>
      <w:r w:rsidR="00CA08D4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メールアドレス（下記２．</w:t>
      </w:r>
      <w:r w:rsid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で指定</w:t>
      </w:r>
      <w:r w:rsidR="00CA08D4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）にフライワイヤーからメールが届きますので、</w:t>
      </w:r>
      <w:r w:rsidR="0080089C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そこから</w:t>
      </w:r>
      <w:r w:rsidR="00CA08D4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支払い手続きを</w:t>
      </w:r>
      <w:r w:rsidR="007C7FD1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行っていただきます。お</w:t>
      </w:r>
      <w:r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支払い</w:t>
      </w:r>
      <w:r w:rsidR="007C7FD1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の</w:t>
      </w:r>
      <w:r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後、支払</w:t>
      </w:r>
      <w:r w:rsidR="00CA08D4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証明</w:t>
      </w:r>
      <w:r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書をダウンロードし</w:t>
      </w:r>
      <w:r w:rsidR="00CA08D4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て</w:t>
      </w:r>
      <w:r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提出して</w:t>
      </w:r>
      <w:r w:rsidR="00CA08D4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いただきます。</w:t>
      </w:r>
    </w:p>
    <w:p w14:paraId="5D11ED55" w14:textId="59AEE900" w:rsidR="00CA08D4" w:rsidRPr="00622B38" w:rsidRDefault="00B23458" w:rsidP="00CA08D4">
      <w:pPr>
        <w:spacing w:after="0" w:line="240" w:lineRule="auto"/>
        <w:ind w:leftChars="193" w:left="425"/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</w:pPr>
      <w:r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（２）振込</w:t>
      </w:r>
      <w:r w:rsid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用紙</w:t>
      </w:r>
      <w:r w:rsidR="0080089C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（入学料振込依頼書）</w:t>
      </w:r>
      <w:r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による納付</w:t>
      </w:r>
    </w:p>
    <w:p w14:paraId="3A1344D4" w14:textId="7E85BA05" w:rsidR="00FE1507" w:rsidRPr="00622B38" w:rsidRDefault="00CA08D4" w:rsidP="00CA08D4">
      <w:pPr>
        <w:spacing w:after="0" w:line="240" w:lineRule="auto"/>
        <w:ind w:leftChars="493" w:left="1085"/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</w:pPr>
      <w:r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日本国内に居住している代理人</w:t>
      </w:r>
      <w:r w:rsidR="007C7FD1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の方</w:t>
      </w:r>
      <w:r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へ振込</w:t>
      </w:r>
      <w:r w:rsidR="007C7FD1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用紙</w:t>
      </w:r>
      <w:r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を送付しますので、</w:t>
      </w:r>
      <w:r w:rsidR="007C7FD1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振込用紙を使用して</w:t>
      </w:r>
      <w:r w:rsidR="00B23458"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日本国内の金融機関窓口</w:t>
      </w:r>
      <w:r w:rsidR="007C7FD1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にて支払い手続きを行っていただきます</w:t>
      </w:r>
      <w:r w:rsidR="00B23458"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（ATMは</w:t>
      </w:r>
      <w:r w:rsidR="007C7FD1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ご</w:t>
      </w:r>
      <w:r w:rsidR="00B23458"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利用</w:t>
      </w:r>
      <w:r w:rsidR="007C7FD1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できません</w:t>
      </w:r>
      <w:r w:rsidR="00B23458"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）。</w:t>
      </w:r>
      <w:r w:rsidR="007C7FD1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お</w:t>
      </w:r>
      <w:r w:rsidR="00B23458"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支払い</w:t>
      </w:r>
      <w:r w:rsidR="007C7FD1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の</w:t>
      </w:r>
      <w:r w:rsidR="00B23458"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後、振替払込受付証明書を</w:t>
      </w:r>
      <w:r w:rsidR="007C7FD1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指定された方法で</w:t>
      </w:r>
      <w:r w:rsidR="00B23458"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提出</w:t>
      </w:r>
      <w:r w:rsidR="007C7FD1"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して</w:t>
      </w:r>
      <w:r w:rsidRPr="00622B38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いただきます</w:t>
      </w:r>
      <w:r w:rsidR="00B23458"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。</w:t>
      </w:r>
    </w:p>
    <w:p w14:paraId="49680005" w14:textId="77777777" w:rsidR="00CA08D4" w:rsidRPr="00622B38" w:rsidRDefault="00CA08D4" w:rsidP="00CA08D4">
      <w:pPr>
        <w:spacing w:after="0" w:line="240" w:lineRule="auto"/>
        <w:ind w:leftChars="493" w:left="1085"/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</w:pPr>
    </w:p>
    <w:p w14:paraId="095F7F96" w14:textId="2FAE5730" w:rsidR="00622B38" w:rsidRDefault="00B23458" w:rsidP="00622B38">
      <w:pPr>
        <w:pStyle w:val="1"/>
        <w:spacing w:before="0" w:line="360" w:lineRule="auto"/>
        <w:rPr>
          <w:rFonts w:asciiTheme="majorEastAsia" w:hAnsiTheme="majorEastAsia"/>
          <w:color w:val="000000" w:themeColor="text1"/>
          <w:lang w:eastAsia="ja-JP"/>
        </w:rPr>
      </w:pPr>
      <w:r w:rsidRPr="00622B38">
        <w:rPr>
          <w:rFonts w:asciiTheme="majorEastAsia" w:hAnsiTheme="majorEastAsia"/>
          <w:color w:val="000000" w:themeColor="text1"/>
        </w:rPr>
        <w:t>２．納付方法の選択</w:t>
      </w:r>
    </w:p>
    <w:p w14:paraId="5D3150A8" w14:textId="2F37B40D" w:rsidR="00733210" w:rsidRDefault="00733210" w:rsidP="00733210">
      <w:pPr>
        <w:spacing w:after="0" w:line="360" w:lineRule="auto"/>
        <w:ind w:leftChars="193" w:left="425"/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</w:pPr>
      <w:r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入学料の納付方法</w:t>
      </w:r>
      <w:r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を</w:t>
      </w:r>
      <w:r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以下の</w:t>
      </w:r>
      <w:r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どちらかに選択して</w:t>
      </w:r>
      <w:r w:rsidRPr="00622B38"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  <w:t>ください。</w:t>
      </w:r>
    </w:p>
    <w:p w14:paraId="1E70ECC0" w14:textId="2B860872" w:rsidR="00733210" w:rsidRPr="00733210" w:rsidRDefault="00733210" w:rsidP="00733210">
      <w:pPr>
        <w:spacing w:after="0" w:line="360" w:lineRule="auto"/>
        <w:ind w:leftChars="193" w:left="425"/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</w:pPr>
      <w:r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eastAsia="ja-JP"/>
        </w:rPr>
        <w:t>（チェック欄にて選択してください。）</w:t>
      </w: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3305"/>
        <w:gridCol w:w="6237"/>
      </w:tblGrid>
      <w:tr w:rsidR="00622B38" w:rsidRPr="00622B38" w14:paraId="219A8BB9" w14:textId="1F8C49BC" w:rsidTr="00EC1531">
        <w:trPr>
          <w:trHeight w:val="1035"/>
        </w:trPr>
        <w:tc>
          <w:tcPr>
            <w:tcW w:w="6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D9FB" w14:textId="72036481" w:rsidR="00622B38" w:rsidRPr="00622B38" w:rsidRDefault="00622B38" w:rsidP="00733210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sdt>
              <w:sdtPr>
                <w:rPr>
                  <w:rFonts w:asciiTheme="majorEastAsia" w:eastAsiaTheme="majorEastAsia" w:hAnsiTheme="majorEastAsia"/>
                  <w:color w:val="000000" w:themeColor="text1"/>
                  <w:sz w:val="28"/>
                  <w:szCs w:val="28"/>
                </w:rPr>
                <w:id w:val="147710214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C1531">
                  <w:rPr>
                    <w:rFonts w:ascii="ＭＳ ゴシック" w:eastAsia="ＭＳ ゴシック" w:hAnsi="ＭＳ ゴシック" w:hint="eastAsia"/>
                    <w:color w:val="000000" w:themeColor="text1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95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83C63" w14:textId="7572BB3A" w:rsidR="00733210" w:rsidRPr="00733210" w:rsidRDefault="00622B38" w:rsidP="00733210">
            <w:pPr>
              <w:jc w:val="both"/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</w:pPr>
            <w:r w:rsidRPr="00622B3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  <w:lang w:eastAsia="ja-JP"/>
              </w:rPr>
              <w:t>フライワイヤー（Flywire）を利用</w:t>
            </w:r>
            <w:r w:rsidR="00733210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します。</w:t>
            </w:r>
          </w:p>
          <w:p w14:paraId="63F57927" w14:textId="06CCA473" w:rsidR="00622B38" w:rsidRPr="00622B38" w:rsidRDefault="00622B38" w:rsidP="00733210">
            <w:pPr>
              <w:jc w:val="both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  <w:lang w:eastAsia="ja-JP"/>
              </w:rPr>
            </w:pPr>
            <w:r w:rsidRPr="00622B3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（以下</w:t>
            </w:r>
            <w:r w:rsidR="00733210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についても必ず</w:t>
            </w:r>
            <w:r w:rsidRPr="00622B3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ご記入ください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。</w:t>
            </w:r>
            <w:r w:rsidRPr="00622B3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）</w:t>
            </w:r>
          </w:p>
        </w:tc>
      </w:tr>
      <w:tr w:rsidR="00622B38" w:rsidRPr="00622B38" w14:paraId="73AF2C8E" w14:textId="5B35AE6C" w:rsidTr="00EC1531">
        <w:trPr>
          <w:trHeight w:val="624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8EB4" w14:textId="77777777" w:rsidR="00622B38" w:rsidRPr="00622B38" w:rsidRDefault="00622B38" w:rsidP="00733210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84DFA8" w14:textId="3BC82728" w:rsidR="00622B38" w:rsidRPr="00622B38" w:rsidRDefault="00622B38" w:rsidP="00733210">
            <w:pPr>
              <w:jc w:val="center"/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</w:pPr>
            <w:r w:rsidRPr="00622B3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  <w:lang w:eastAsia="ja-JP"/>
              </w:rPr>
              <w:t>お支払い元となる国名</w:t>
            </w:r>
          </w:p>
        </w:tc>
        <w:tc>
          <w:tcPr>
            <w:tcW w:w="62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5715C99" w14:textId="41C94026" w:rsidR="00622B38" w:rsidRPr="00733210" w:rsidRDefault="0080089C" w:rsidP="00733210">
            <w:pPr>
              <w:jc w:val="center"/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指定</w:t>
            </w:r>
            <w:r w:rsidR="00733210" w:rsidRPr="00622B3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  <w:lang w:eastAsia="ja-JP"/>
              </w:rPr>
              <w:t>メールアドレス（</w:t>
            </w:r>
            <w:r w:rsidR="00EC1531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フライワイヤー</w:t>
            </w:r>
            <w:r w:rsidR="00733210" w:rsidRPr="00622B3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  <w:lang w:eastAsia="ja-JP"/>
              </w:rPr>
              <w:t>連絡用）</w:t>
            </w:r>
          </w:p>
        </w:tc>
      </w:tr>
      <w:tr w:rsidR="00733210" w:rsidRPr="00622B38" w14:paraId="7A204A7A" w14:textId="58FA1A9E" w:rsidTr="00EC1531">
        <w:trPr>
          <w:trHeight w:val="624"/>
        </w:trPr>
        <w:tc>
          <w:tcPr>
            <w:tcW w:w="63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7C0C0" w14:textId="77777777" w:rsidR="00733210" w:rsidRPr="00622B38" w:rsidRDefault="00733210" w:rsidP="00733210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3305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E047D3" w14:textId="39CABE62" w:rsidR="00733210" w:rsidRPr="00622B38" w:rsidRDefault="00733210" w:rsidP="00733210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623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DC12B7" w14:textId="299A52B6" w:rsidR="00733210" w:rsidRPr="00622B38" w:rsidRDefault="00733210" w:rsidP="00733210">
            <w:pPr>
              <w:jc w:val="center"/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@</w:t>
            </w:r>
          </w:p>
        </w:tc>
      </w:tr>
      <w:tr w:rsidR="00622B38" w:rsidRPr="00622B38" w14:paraId="7B8C5A30" w14:textId="4EC6BEDC" w:rsidTr="00EC1531">
        <w:trPr>
          <w:trHeight w:val="1403"/>
        </w:trPr>
        <w:sdt>
          <w:sdtPr>
            <w:rPr>
              <w:rFonts w:asciiTheme="majorEastAsia" w:eastAsiaTheme="majorEastAsia" w:hAnsiTheme="majorEastAsia"/>
              <w:color w:val="000000" w:themeColor="text1"/>
              <w:sz w:val="28"/>
              <w:szCs w:val="28"/>
            </w:rPr>
            <w:id w:val="-13086522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631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40EEFAD2" w14:textId="32DA69D9" w:rsidR="00622B38" w:rsidRPr="00622B38" w:rsidRDefault="00733210" w:rsidP="00733210">
                <w:pPr>
                  <w:jc w:val="center"/>
                  <w:rPr>
                    <w:rFonts w:asciiTheme="majorEastAsia" w:eastAsiaTheme="majorEastAsia" w:hAnsiTheme="majorEastAsia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 w:themeColor="text1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95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E40614" w14:textId="2B579579" w:rsidR="00622B38" w:rsidRPr="00622B38" w:rsidRDefault="00622B38" w:rsidP="00733210">
            <w:pPr>
              <w:jc w:val="both"/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</w:pPr>
            <w:r w:rsidRPr="00622B3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  <w:lang w:eastAsia="ja-JP"/>
              </w:rPr>
              <w:t>振込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用紙</w:t>
            </w:r>
            <w:r w:rsidRPr="00622B3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  <w:lang w:eastAsia="ja-JP"/>
              </w:rPr>
              <w:t>を利用</w:t>
            </w:r>
            <w:r w:rsidR="00733210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します。</w:t>
            </w:r>
          </w:p>
          <w:p w14:paraId="3994E998" w14:textId="45F348D1" w:rsidR="00622B38" w:rsidRPr="00622B38" w:rsidRDefault="00622B38" w:rsidP="00733210">
            <w:pPr>
              <w:jc w:val="both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  <w:lang w:eastAsia="ja-JP"/>
              </w:rPr>
            </w:pPr>
            <w:r w:rsidRPr="00622B3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（出願書類に記載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されている</w:t>
            </w:r>
            <w:r w:rsidRPr="00622B3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  <w:lang w:eastAsia="ja-JP"/>
              </w:rPr>
              <w:t>代理人住所へ郵送します。）</w:t>
            </w:r>
          </w:p>
        </w:tc>
      </w:tr>
    </w:tbl>
    <w:p w14:paraId="29965AAA" w14:textId="77777777" w:rsidR="00D47CA8" w:rsidRPr="00622B38" w:rsidRDefault="00D47CA8" w:rsidP="00622B38">
      <w:pPr>
        <w:spacing w:line="240" w:lineRule="auto"/>
        <w:rPr>
          <w:rFonts w:asciiTheme="majorEastAsia" w:eastAsiaTheme="majorEastAsia" w:hAnsiTheme="majorEastAsia"/>
          <w:color w:val="000000" w:themeColor="text1"/>
          <w:sz w:val="28"/>
          <w:szCs w:val="28"/>
          <w:lang w:eastAsia="ja-JP"/>
        </w:rPr>
      </w:pPr>
    </w:p>
    <w:sectPr w:rsidR="00D47CA8" w:rsidRPr="00622B38" w:rsidSect="00622B38">
      <w:pgSz w:w="12240" w:h="15840"/>
      <w:pgMar w:top="1418" w:right="1077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D7042" w14:textId="77777777" w:rsidR="00993E8C" w:rsidRDefault="00993E8C" w:rsidP="00622B38">
      <w:pPr>
        <w:spacing w:after="0" w:line="240" w:lineRule="auto"/>
      </w:pPr>
      <w:r>
        <w:separator/>
      </w:r>
    </w:p>
  </w:endnote>
  <w:endnote w:type="continuationSeparator" w:id="0">
    <w:p w14:paraId="54CBC912" w14:textId="77777777" w:rsidR="00993E8C" w:rsidRDefault="00993E8C" w:rsidP="00622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32A4E" w14:textId="77777777" w:rsidR="00993E8C" w:rsidRDefault="00993E8C" w:rsidP="00622B38">
      <w:pPr>
        <w:spacing w:after="0" w:line="240" w:lineRule="auto"/>
      </w:pPr>
      <w:r>
        <w:separator/>
      </w:r>
    </w:p>
  </w:footnote>
  <w:footnote w:type="continuationSeparator" w:id="0">
    <w:p w14:paraId="7CAAF7B6" w14:textId="77777777" w:rsidR="00993E8C" w:rsidRDefault="00993E8C" w:rsidP="00622B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73664043">
    <w:abstractNumId w:val="8"/>
  </w:num>
  <w:num w:numId="2" w16cid:durableId="1318531910">
    <w:abstractNumId w:val="6"/>
  </w:num>
  <w:num w:numId="3" w16cid:durableId="634793997">
    <w:abstractNumId w:val="5"/>
  </w:num>
  <w:num w:numId="4" w16cid:durableId="1670326625">
    <w:abstractNumId w:val="4"/>
  </w:num>
  <w:num w:numId="5" w16cid:durableId="299655600">
    <w:abstractNumId w:val="7"/>
  </w:num>
  <w:num w:numId="6" w16cid:durableId="40984741">
    <w:abstractNumId w:val="3"/>
  </w:num>
  <w:num w:numId="7" w16cid:durableId="771972724">
    <w:abstractNumId w:val="2"/>
  </w:num>
  <w:num w:numId="8" w16cid:durableId="1027415326">
    <w:abstractNumId w:val="1"/>
  </w:num>
  <w:num w:numId="9" w16cid:durableId="1827237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96B6D"/>
    <w:rsid w:val="001D7E8B"/>
    <w:rsid w:val="001E435D"/>
    <w:rsid w:val="00277719"/>
    <w:rsid w:val="0029639D"/>
    <w:rsid w:val="00326F90"/>
    <w:rsid w:val="0040422E"/>
    <w:rsid w:val="00447162"/>
    <w:rsid w:val="00447FBC"/>
    <w:rsid w:val="005B3148"/>
    <w:rsid w:val="005F7C24"/>
    <w:rsid w:val="00600D35"/>
    <w:rsid w:val="00622B38"/>
    <w:rsid w:val="00634453"/>
    <w:rsid w:val="00650265"/>
    <w:rsid w:val="006601EC"/>
    <w:rsid w:val="006A0C0F"/>
    <w:rsid w:val="006E7052"/>
    <w:rsid w:val="00733210"/>
    <w:rsid w:val="00783313"/>
    <w:rsid w:val="007C7FD1"/>
    <w:rsid w:val="0080089C"/>
    <w:rsid w:val="00807C81"/>
    <w:rsid w:val="008B11A0"/>
    <w:rsid w:val="008B3860"/>
    <w:rsid w:val="00936130"/>
    <w:rsid w:val="00937257"/>
    <w:rsid w:val="00993E8C"/>
    <w:rsid w:val="009B04C2"/>
    <w:rsid w:val="009D2C93"/>
    <w:rsid w:val="009E42AC"/>
    <w:rsid w:val="00A05ECF"/>
    <w:rsid w:val="00A95963"/>
    <w:rsid w:val="00AA1D8D"/>
    <w:rsid w:val="00AC16E5"/>
    <w:rsid w:val="00B23458"/>
    <w:rsid w:val="00B47730"/>
    <w:rsid w:val="00B94F3A"/>
    <w:rsid w:val="00BD3FAA"/>
    <w:rsid w:val="00C67286"/>
    <w:rsid w:val="00C75EC5"/>
    <w:rsid w:val="00CA08D4"/>
    <w:rsid w:val="00CA0CC6"/>
    <w:rsid w:val="00CA5DDF"/>
    <w:rsid w:val="00CB0664"/>
    <w:rsid w:val="00CC1FCE"/>
    <w:rsid w:val="00D30DED"/>
    <w:rsid w:val="00D47CA8"/>
    <w:rsid w:val="00D53F37"/>
    <w:rsid w:val="00D74824"/>
    <w:rsid w:val="00DC5B11"/>
    <w:rsid w:val="00E14E47"/>
    <w:rsid w:val="00EC1531"/>
    <w:rsid w:val="00F275EE"/>
    <w:rsid w:val="00F3194D"/>
    <w:rsid w:val="00F35219"/>
    <w:rsid w:val="00FC693F"/>
    <w:rsid w:val="00FC7336"/>
    <w:rsid w:val="00FE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062061"/>
  <w14:defaultImageDpi w14:val="300"/>
  <w15:docId w15:val="{CC4BF231-A772-4300-8C38-A7C86EBD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33210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71B1CA9109EBB4B8DBB2D77F96877BE" ma:contentTypeVersion="18" ma:contentTypeDescription="新しいドキュメントを作成します。" ma:contentTypeScope="" ma:versionID="ae0f5695b638390588cad0310e590295">
  <xsd:schema xmlns:xsd="http://www.w3.org/2001/XMLSchema" xmlns:xs="http://www.w3.org/2001/XMLSchema" xmlns:p="http://schemas.microsoft.com/office/2006/metadata/properties" xmlns:ns2="c47e485d-49e0-4ffc-859d-d54d28332915" xmlns:ns3="5f33269c-7c67-4023-8c60-4ac71f12ca44" targetNamespace="http://schemas.microsoft.com/office/2006/metadata/properties" ma:root="true" ma:fieldsID="6277dd05a4d127147cc0126d93ca34ae" ns2:_="" ns3:_="">
    <xsd:import namespace="c47e485d-49e0-4ffc-859d-d54d28332915"/>
    <xsd:import namespace="5f33269c-7c67-4023-8c60-4ac71f12c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485d-49e0-4ffc-859d-d54d28332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f2cca595-0aad-40dd-b383-235dbb4b44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269c-7c67-4023-8c60-4ac71f12ca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99bde82-4822-47a2-9683-5efe7a42178e}" ma:internalName="TaxCatchAll" ma:showField="CatchAllData" ma:web="5f33269c-7c67-4023-8c60-4ac71f12c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7e485d-49e0-4ffc-859d-d54d28332915">
      <Terms xmlns="http://schemas.microsoft.com/office/infopath/2007/PartnerControls"/>
    </lcf76f155ced4ddcb4097134ff3c332f>
    <TaxCatchAll xmlns="5f33269c-7c67-4023-8c60-4ac71f12ca44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23CC6D-6AA1-436C-B138-9D2DFB66B84B}"/>
</file>

<file path=customXml/itemProps3.xml><?xml version="1.0" encoding="utf-8"?>
<ds:datastoreItem xmlns:ds="http://schemas.openxmlformats.org/officeDocument/2006/customXml" ds:itemID="{DDBE879F-F195-42E6-A54D-3907C4CE55DA}"/>
</file>

<file path=customXml/itemProps4.xml><?xml version="1.0" encoding="utf-8"?>
<ds:datastoreItem xmlns:ds="http://schemas.openxmlformats.org/officeDocument/2006/customXml" ds:itemID="{EE76C22A-906D-4B8A-A37C-85E6687668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Kaori Nagao</dc:creator>
  <cp:keywords/>
  <dc:description>generated by python-docx</dc:description>
  <cp:lastModifiedBy>Hideki MATSUOKA</cp:lastModifiedBy>
  <cp:revision>33</cp:revision>
  <dcterms:created xsi:type="dcterms:W3CDTF">2026-05-29T01:46:00Z</dcterms:created>
  <dcterms:modified xsi:type="dcterms:W3CDTF">2026-05-29T05:34:00Z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0x010100771B1CA9109EBB4B8DBB2D77F96877BE</vt:lpwstr>
  </property>
  <property fmtid="{D5CDD505-2E9C-101B-9397-08002B2CF9AE}" pid="3" name="MediaServiceImageTags">
    <vt:lpwstr/>
  </property>
</Properties>
</file>